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C825F" w14:textId="77777777" w:rsidR="00B47097" w:rsidRDefault="00435217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1C223AA0" w14:textId="77777777" w:rsidR="00B47097" w:rsidRDefault="00435217">
      <w:pPr>
        <w:spacing w:after="0"/>
        <w:jc w:val="center"/>
      </w:pPr>
      <w:r>
        <w:t>Місто: Запоріжжя</w:t>
      </w:r>
    </w:p>
    <w:p w14:paraId="682FC3DF" w14:textId="77777777" w:rsidR="00B47097" w:rsidRDefault="00435217">
      <w:pPr>
        <w:spacing w:after="240"/>
        <w:jc w:val="center"/>
      </w:pPr>
      <w:r>
        <w:t>31 Січня - 01 Лютого 2026</w:t>
      </w:r>
    </w:p>
    <w:p w14:paraId="0B7A2140" w14:textId="77777777" w:rsidR="00B47097" w:rsidRDefault="00435217">
      <w:pPr>
        <w:pStyle w:val="Heading1"/>
        <w:jc w:val="center"/>
      </w:pPr>
      <w:r>
        <w:t>308 Dancehall Ювенали Solo Початківці Plus</w:t>
      </w:r>
    </w:p>
    <w:p w14:paraId="675A428E" w14:textId="77777777" w:rsidR="00B47097" w:rsidRDefault="00435217">
      <w:pPr>
        <w:pStyle w:val="Heading2"/>
      </w:pPr>
      <w:r>
        <w:t>Фінал</w:t>
      </w:r>
    </w:p>
    <w:p w14:paraId="0CB8252B" w14:textId="77777777" w:rsidR="00B47097" w:rsidRDefault="00435217">
      <w:pPr>
        <w:spacing w:after="0"/>
      </w:pPr>
      <w:r>
        <w:t>Суддівська колегія:</w:t>
      </w:r>
    </w:p>
    <w:p w14:paraId="0F76A576" w14:textId="77777777" w:rsidR="00B47097" w:rsidRDefault="00435217">
      <w:pPr>
        <w:spacing w:after="0"/>
      </w:pPr>
      <w:r>
        <w:t>A - Олена Рубан</w:t>
      </w:r>
    </w:p>
    <w:p w14:paraId="55B6543E" w14:textId="77777777" w:rsidR="00B47097" w:rsidRDefault="00435217">
      <w:pPr>
        <w:spacing w:after="0"/>
      </w:pPr>
      <w:r>
        <w:t>B - Анастасія Оріна</w:t>
      </w:r>
    </w:p>
    <w:p w14:paraId="4ECAA717" w14:textId="77777777" w:rsidR="00B47097" w:rsidRDefault="00435217">
      <w:pPr>
        <w:spacing w:after="0"/>
      </w:pPr>
      <w:r>
        <w:t>C - Аліна Лисікова</w:t>
      </w:r>
    </w:p>
    <w:p w14:paraId="4F78EBA8" w14:textId="77777777" w:rsidR="00B47097" w:rsidRDefault="00435217">
      <w:pPr>
        <w:spacing w:after="0"/>
      </w:pPr>
      <w:r>
        <w:t>D - Ольга Яковлєва</w:t>
      </w:r>
    </w:p>
    <w:p w14:paraId="6CF55EC0" w14:textId="77777777" w:rsidR="00B47097" w:rsidRDefault="00435217">
      <w:pPr>
        <w:spacing w:after="0"/>
      </w:pPr>
      <w:r>
        <w:t>E - Рижкова Олена</w:t>
      </w:r>
    </w:p>
    <w:p w14:paraId="1C40D9F9" w14:textId="77777777" w:rsidR="00B47097" w:rsidRDefault="00435217">
      <w:pPr>
        <w:spacing w:after="0"/>
      </w:pPr>
      <w:r>
        <w:t>F - KATiA (Чернігів)</w:t>
      </w:r>
    </w:p>
    <w:p w14:paraId="7EF6E06C" w14:textId="77777777" w:rsidR="00B47097" w:rsidRDefault="00B47097">
      <w:pPr>
        <w:spacing w:after="120"/>
      </w:pPr>
    </w:p>
    <w:p w14:paraId="600C8D90" w14:textId="77777777" w:rsidR="00B47097" w:rsidRDefault="00435217">
      <w:r>
        <w:t>Результати:</w:t>
      </w:r>
    </w:p>
    <w:p w14:paraId="5C9FB0BE" w14:textId="77777777" w:rsidR="00B47097" w:rsidRDefault="00435217">
      <w:pPr>
        <w:pStyle w:val="ListNumber"/>
      </w:pPr>
      <w:r>
        <w:t>#230 Ульяна Іванова - 1 місце</w:t>
      </w:r>
    </w:p>
    <w:p w14:paraId="754C4448" w14:textId="77777777" w:rsidR="00B47097" w:rsidRDefault="00435217">
      <w:pPr>
        <w:pStyle w:val="ListNumber"/>
      </w:pPr>
      <w:r>
        <w:t>#348 Поліна Шукліна - 1 місце</w:t>
      </w:r>
    </w:p>
    <w:p w14:paraId="09E48781" w14:textId="77777777" w:rsidR="00B47097" w:rsidRDefault="00435217">
      <w:pPr>
        <w:pStyle w:val="ListNumber"/>
      </w:pPr>
      <w:r>
        <w:t>#240 Вікторія Рєзнік - 1 місце</w:t>
      </w:r>
    </w:p>
    <w:p w14:paraId="1F2F1165" w14:textId="77777777" w:rsidR="00B47097" w:rsidRDefault="00435217">
      <w:pPr>
        <w:pStyle w:val="ListNumber"/>
      </w:pPr>
      <w:r>
        <w:t>#191 Вікторія Арсеньєва - 2 місце</w:t>
      </w:r>
    </w:p>
    <w:p w14:paraId="6BBB05A3" w14:textId="77777777" w:rsidR="00B47097" w:rsidRDefault="00435217">
      <w:pPr>
        <w:pStyle w:val="ListNumber"/>
      </w:pPr>
      <w:r>
        <w:t>#234 Катерина Козік - 2 місце</w:t>
      </w:r>
    </w:p>
    <w:p w14:paraId="00D43608" w14:textId="77777777" w:rsidR="00B47097" w:rsidRDefault="00435217">
      <w:pPr>
        <w:pStyle w:val="ListNumber"/>
      </w:pPr>
      <w:r>
        <w:t>#233 Вікторія Зубанова - 2 місце</w:t>
      </w:r>
    </w:p>
    <w:p w14:paraId="68296F1A" w14:textId="77777777" w:rsidR="00B47097" w:rsidRDefault="00435217">
      <w:pPr>
        <w:pStyle w:val="ListNumber"/>
      </w:pPr>
      <w:r>
        <w:t>#8 Аліса Воронко - 3 місце</w:t>
      </w:r>
    </w:p>
    <w:p w14:paraId="18981A01" w14:textId="77777777" w:rsidR="00B47097" w:rsidRDefault="00435217">
      <w:pPr>
        <w:pStyle w:val="ListNumber"/>
      </w:pPr>
      <w:r>
        <w:t>#5 Злата Корнієнко - 3 місце</w:t>
      </w:r>
    </w:p>
    <w:p w14:paraId="1E2A6A56" w14:textId="77777777" w:rsidR="00B47097" w:rsidRDefault="00435217">
      <w:pPr>
        <w:pStyle w:val="ListNumber"/>
      </w:pPr>
      <w:r>
        <w:t>#9 Аліса Копань - 3 місце</w:t>
      </w:r>
    </w:p>
    <w:p w14:paraId="5C3E3424" w14:textId="77777777" w:rsidR="00B47097" w:rsidRDefault="00B47097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1170"/>
        <w:gridCol w:w="1170"/>
        <w:gridCol w:w="1170"/>
      </w:tblGrid>
      <w:tr w:rsidR="00435217" w14:paraId="6D43FC84" w14:textId="77777777" w:rsidTr="00B470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59632D2E" w14:textId="77777777" w:rsidR="00435217" w:rsidRDefault="00435217">
            <w:pPr>
              <w:jc w:val="center"/>
            </w:pPr>
            <w:r>
              <w:t>№</w:t>
            </w:r>
          </w:p>
        </w:tc>
        <w:tc>
          <w:tcPr>
            <w:tcW w:w="1170" w:type="dxa"/>
          </w:tcPr>
          <w:p w14:paraId="4CC93153" w14:textId="77777777" w:rsidR="00435217" w:rsidRDefault="004352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170" w:type="dxa"/>
          </w:tcPr>
          <w:p w14:paraId="5D762168" w14:textId="77777777" w:rsidR="00435217" w:rsidRDefault="004352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170" w:type="dxa"/>
          </w:tcPr>
          <w:p w14:paraId="17EC6DF9" w14:textId="77777777" w:rsidR="00435217" w:rsidRDefault="004352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170" w:type="dxa"/>
          </w:tcPr>
          <w:p w14:paraId="64439F1B" w14:textId="77777777" w:rsidR="00435217" w:rsidRDefault="004352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170" w:type="dxa"/>
          </w:tcPr>
          <w:p w14:paraId="113BAAC0" w14:textId="77777777" w:rsidR="00435217" w:rsidRDefault="004352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170" w:type="dxa"/>
          </w:tcPr>
          <w:p w14:paraId="0ABC1A27" w14:textId="77777777" w:rsidR="00435217" w:rsidRDefault="004352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435217" w14:paraId="76F0D81B" w14:textId="77777777" w:rsidTr="00B470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643B568D" w14:textId="77777777" w:rsidR="00435217" w:rsidRDefault="00435217">
            <w:pPr>
              <w:jc w:val="center"/>
            </w:pPr>
            <w:r>
              <w:t>230</w:t>
            </w:r>
          </w:p>
        </w:tc>
        <w:tc>
          <w:tcPr>
            <w:tcW w:w="1170" w:type="dxa"/>
          </w:tcPr>
          <w:p w14:paraId="53745024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03344A7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39DD90C3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0407575E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28AF726A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AD0CA62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435217" w14:paraId="05A35033" w14:textId="77777777" w:rsidTr="00B470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109F8118" w14:textId="77777777" w:rsidR="00435217" w:rsidRDefault="00435217">
            <w:pPr>
              <w:jc w:val="center"/>
            </w:pPr>
            <w:r>
              <w:t>348</w:t>
            </w:r>
          </w:p>
        </w:tc>
        <w:tc>
          <w:tcPr>
            <w:tcW w:w="1170" w:type="dxa"/>
          </w:tcPr>
          <w:p w14:paraId="52281DCE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680C487E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A45EFC0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280B7AC2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5B712E6E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7DDF96A6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435217" w14:paraId="11191B5A" w14:textId="77777777" w:rsidTr="00B470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65486B99" w14:textId="77777777" w:rsidR="00435217" w:rsidRDefault="00435217">
            <w:pPr>
              <w:jc w:val="center"/>
            </w:pPr>
            <w:r>
              <w:t>240</w:t>
            </w:r>
          </w:p>
        </w:tc>
        <w:tc>
          <w:tcPr>
            <w:tcW w:w="1170" w:type="dxa"/>
          </w:tcPr>
          <w:p w14:paraId="2654B9D4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1B69CD6A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44FA155A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4912003A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529F8570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D6970CC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435217" w14:paraId="15CBDE87" w14:textId="77777777" w:rsidTr="00B470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0B3B0BFD" w14:textId="77777777" w:rsidR="00435217" w:rsidRDefault="00435217">
            <w:pPr>
              <w:jc w:val="center"/>
            </w:pPr>
            <w:r>
              <w:t>191</w:t>
            </w:r>
          </w:p>
        </w:tc>
        <w:tc>
          <w:tcPr>
            <w:tcW w:w="1170" w:type="dxa"/>
          </w:tcPr>
          <w:p w14:paraId="7347968A" w14:textId="4E920B0E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1C671DBA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3AEC2A22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111931B9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0E9531BE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3FFE31DE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435217" w14:paraId="3C185A77" w14:textId="77777777" w:rsidTr="00B470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4924A275" w14:textId="77777777" w:rsidR="00435217" w:rsidRDefault="00435217">
            <w:pPr>
              <w:jc w:val="center"/>
            </w:pPr>
            <w:r>
              <w:t>234</w:t>
            </w:r>
          </w:p>
        </w:tc>
        <w:tc>
          <w:tcPr>
            <w:tcW w:w="1170" w:type="dxa"/>
          </w:tcPr>
          <w:p w14:paraId="1D792BF0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4C9749F6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62FD4FE9" w14:textId="6053B742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2AEF8CEA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42FDBCBB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3CA90B04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435217" w14:paraId="535BAC1E" w14:textId="77777777" w:rsidTr="00B470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0D53620C" w14:textId="77777777" w:rsidR="00435217" w:rsidRDefault="00435217">
            <w:pPr>
              <w:jc w:val="center"/>
            </w:pPr>
            <w:r>
              <w:t>233</w:t>
            </w:r>
          </w:p>
        </w:tc>
        <w:tc>
          <w:tcPr>
            <w:tcW w:w="1170" w:type="dxa"/>
          </w:tcPr>
          <w:p w14:paraId="52E51F87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AF76E96" w14:textId="4DC7FF46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415A4397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3EDFBC31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28437074" w14:textId="666F3C16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678779E1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435217" w14:paraId="576278BE" w14:textId="77777777" w:rsidTr="00B470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7EE6CCA4" w14:textId="77777777" w:rsidR="00435217" w:rsidRDefault="00435217">
            <w:pPr>
              <w:jc w:val="center"/>
            </w:pPr>
            <w:r>
              <w:t>8</w:t>
            </w:r>
          </w:p>
        </w:tc>
        <w:tc>
          <w:tcPr>
            <w:tcW w:w="1170" w:type="dxa"/>
          </w:tcPr>
          <w:p w14:paraId="7745B64C" w14:textId="29354701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486F723A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767DF535" w14:textId="055843B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5934DFCC" w14:textId="44BDF6B6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5C7A8487" w14:textId="30E91D3E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6B63312D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435217" w14:paraId="06964FC9" w14:textId="77777777" w:rsidTr="00B470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77BEF25A" w14:textId="77777777" w:rsidR="00435217" w:rsidRDefault="00435217">
            <w:pPr>
              <w:jc w:val="center"/>
            </w:pPr>
            <w:r>
              <w:t>5</w:t>
            </w:r>
          </w:p>
        </w:tc>
        <w:tc>
          <w:tcPr>
            <w:tcW w:w="1170" w:type="dxa"/>
          </w:tcPr>
          <w:p w14:paraId="73646506" w14:textId="6005996C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6D847A9B" w14:textId="720F87C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0E608E03" w14:textId="10E477D6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2934CCC0" w14:textId="5B1D701F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699FBC69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576CDE3B" w14:textId="77777777" w:rsidR="00435217" w:rsidRDefault="0043521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435217" w14:paraId="306FB5C1" w14:textId="77777777" w:rsidTr="00B470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4F7F7709" w14:textId="77777777" w:rsidR="00435217" w:rsidRDefault="00435217">
            <w:pPr>
              <w:jc w:val="center"/>
            </w:pPr>
            <w:r>
              <w:lastRenderedPageBreak/>
              <w:t>9</w:t>
            </w:r>
          </w:p>
        </w:tc>
        <w:tc>
          <w:tcPr>
            <w:tcW w:w="1170" w:type="dxa"/>
          </w:tcPr>
          <w:p w14:paraId="680663C4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582E4BB1" w14:textId="6206C81A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031A97F3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2E44062B" w14:textId="21BDDC70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02AD5EA4" w14:textId="25806479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3CB96BF7" w14:textId="77777777" w:rsidR="00435217" w:rsidRDefault="00435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</w:tbl>
    <w:p w14:paraId="489C6A7B" w14:textId="77777777" w:rsidR="00B47097" w:rsidRDefault="00B47097"/>
    <w:sectPr w:rsidR="00B47097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3750541">
    <w:abstractNumId w:val="8"/>
  </w:num>
  <w:num w:numId="2" w16cid:durableId="1781609544">
    <w:abstractNumId w:val="6"/>
  </w:num>
  <w:num w:numId="3" w16cid:durableId="1004942989">
    <w:abstractNumId w:val="5"/>
  </w:num>
  <w:num w:numId="4" w16cid:durableId="419713916">
    <w:abstractNumId w:val="4"/>
  </w:num>
  <w:num w:numId="5" w16cid:durableId="896163368">
    <w:abstractNumId w:val="7"/>
  </w:num>
  <w:num w:numId="6" w16cid:durableId="1734042664">
    <w:abstractNumId w:val="3"/>
  </w:num>
  <w:num w:numId="7" w16cid:durableId="460002674">
    <w:abstractNumId w:val="2"/>
  </w:num>
  <w:num w:numId="8" w16cid:durableId="673609061">
    <w:abstractNumId w:val="1"/>
  </w:num>
  <w:num w:numId="9" w16cid:durableId="1230846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35217"/>
    <w:rsid w:val="005A3050"/>
    <w:rsid w:val="00AA1D8D"/>
    <w:rsid w:val="00B47097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AF7AF"/>
  <w14:defaultImageDpi w14:val="300"/>
  <w15:docId w15:val="{E8654CB7-CABC-465A-9123-EB2CA7E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565</Characters>
  <Application>Microsoft Office Word</Application>
  <DocSecurity>0</DocSecurity>
  <Lines>94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2026-02-04T00:50:00Z</dcterms:modified>
  <cp:category/>
</cp:coreProperties>
</file>